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D50AB1" w14:textId="77777777" w:rsidR="00423BC4" w:rsidRPr="00CC0746" w:rsidRDefault="00423BC4" w:rsidP="00423BC4">
      <w:pPr>
        <w:pStyle w:val="Heading2"/>
        <w:rPr>
          <w:rFonts w:ascii="Minion Pro" w:hAnsi="Minion Pro"/>
          <w:color w:val="auto"/>
          <w:sz w:val="24"/>
          <w:szCs w:val="24"/>
        </w:rPr>
      </w:pPr>
      <w:r w:rsidRPr="00CC0746">
        <w:rPr>
          <w:rFonts w:ascii="Minion Pro" w:hAnsi="Minion Pro"/>
          <w:color w:val="auto"/>
          <w:sz w:val="24"/>
          <w:szCs w:val="24"/>
        </w:rPr>
        <w:t>Article Type</w:t>
      </w:r>
    </w:p>
    <w:p w14:paraId="430828F4" w14:textId="7BAFA6DC" w:rsidR="00423BC4" w:rsidRPr="00CC0746" w:rsidRDefault="00423BC4" w:rsidP="00423BC4">
      <w:pPr>
        <w:rPr>
          <w:rFonts w:ascii="Minion Pro" w:hAnsi="Minion Pro"/>
        </w:rPr>
      </w:pPr>
      <w:r w:rsidRPr="00CC0746">
        <w:rPr>
          <w:rFonts w:ascii="Minion Pro" w:hAnsi="Minion Pro"/>
        </w:rPr>
        <w:t>Original Research Article</w:t>
      </w:r>
      <w:r w:rsidR="004B3D53" w:rsidRPr="00CC0746">
        <w:rPr>
          <w:rFonts w:ascii="Minion Pro" w:hAnsi="Minion Pro"/>
        </w:rPr>
        <w:t>/ Review Article /Short Communication/ Case Report</w:t>
      </w:r>
    </w:p>
    <w:p w14:paraId="316D778A" w14:textId="1C96796A" w:rsidR="00D70B61" w:rsidRPr="00CC0746" w:rsidRDefault="004B3D53">
      <w:pPr>
        <w:rPr>
          <w:rFonts w:ascii="Minion Pro" w:hAnsi="Minion Pro"/>
          <w:sz w:val="20"/>
          <w:szCs w:val="20"/>
        </w:rPr>
      </w:pPr>
      <w:r w:rsidRPr="00CC0746">
        <w:rPr>
          <w:rFonts w:ascii="Minion Pro" w:hAnsi="Minion Pro"/>
          <w:sz w:val="20"/>
          <w:szCs w:val="20"/>
        </w:rPr>
        <w:t>(Please select the appropriate article type and delete the remaining options)</w:t>
      </w:r>
    </w:p>
    <w:p w14:paraId="6EF87A58" w14:textId="77777777" w:rsidR="004B3D53" w:rsidRPr="00CC0746" w:rsidRDefault="004B3D53">
      <w:pPr>
        <w:rPr>
          <w:rFonts w:ascii="Minion Pro" w:hAnsi="Minion Pro"/>
        </w:rPr>
      </w:pPr>
    </w:p>
    <w:p w14:paraId="4F8FA85F" w14:textId="77777777" w:rsidR="00D70B61" w:rsidRPr="00CC0746" w:rsidRDefault="003B3CF0" w:rsidP="004B3D53">
      <w:pPr>
        <w:pStyle w:val="Heading2"/>
        <w:jc w:val="center"/>
        <w:rPr>
          <w:rFonts w:ascii="Minion Pro" w:hAnsi="Minion Pro"/>
          <w:color w:val="auto"/>
          <w:sz w:val="24"/>
          <w:szCs w:val="24"/>
        </w:rPr>
      </w:pPr>
      <w:r w:rsidRPr="00CC0746">
        <w:rPr>
          <w:rFonts w:ascii="Minion Pro" w:hAnsi="Minion Pro"/>
          <w:color w:val="auto"/>
          <w:sz w:val="24"/>
          <w:szCs w:val="24"/>
        </w:rPr>
        <w:t>Full Article Title</w:t>
      </w:r>
    </w:p>
    <w:p w14:paraId="553B2A0A" w14:textId="77777777" w:rsidR="00D70B61" w:rsidRPr="00CC0746" w:rsidRDefault="003B3CF0" w:rsidP="004B3D53">
      <w:pPr>
        <w:jc w:val="center"/>
        <w:rPr>
          <w:rFonts w:ascii="Minion Pro" w:hAnsi="Minion Pro"/>
          <w:sz w:val="20"/>
          <w:szCs w:val="20"/>
        </w:rPr>
      </w:pPr>
      <w:r w:rsidRPr="00CC0746">
        <w:rPr>
          <w:rFonts w:ascii="Minion Pro" w:hAnsi="Minion Pro"/>
          <w:sz w:val="20"/>
          <w:szCs w:val="20"/>
        </w:rPr>
        <w:t>(Maximum 110 characters including spaces)</w:t>
      </w:r>
    </w:p>
    <w:p w14:paraId="00B65A7C" w14:textId="77777777" w:rsidR="00D70B61" w:rsidRPr="00CC0746" w:rsidRDefault="00D70B61" w:rsidP="004B3D53">
      <w:pPr>
        <w:jc w:val="center"/>
        <w:rPr>
          <w:rFonts w:ascii="Minion Pro" w:hAnsi="Minion Pro"/>
        </w:rPr>
      </w:pPr>
    </w:p>
    <w:p w14:paraId="2F59CDB8" w14:textId="1F599853" w:rsidR="00D70B61" w:rsidRPr="00CC0746" w:rsidRDefault="003B3CF0" w:rsidP="004B3D53">
      <w:pPr>
        <w:jc w:val="center"/>
        <w:rPr>
          <w:rFonts w:ascii="Minion Pro" w:hAnsi="Minion Pro"/>
        </w:rPr>
      </w:pPr>
      <w:r w:rsidRPr="00CC0746">
        <w:rPr>
          <w:rFonts w:ascii="Minion Pro" w:hAnsi="Minion Pro"/>
        </w:rPr>
        <w:t xml:space="preserve">First </w:t>
      </w:r>
      <w:r w:rsidR="00423BC4" w:rsidRPr="00CC0746">
        <w:rPr>
          <w:rFonts w:ascii="Minion Pro" w:hAnsi="Minion Pro"/>
        </w:rPr>
        <w:t xml:space="preserve"> Authors </w:t>
      </w:r>
      <w:r w:rsidRPr="00CC0746">
        <w:rPr>
          <w:rFonts w:ascii="Minion Pro" w:hAnsi="Minion Pro"/>
        </w:rPr>
        <w:t xml:space="preserve">Name </w:t>
      </w:r>
      <w:r w:rsidR="00423BC4" w:rsidRPr="00CC0746">
        <w:rPr>
          <w:rFonts w:ascii="Minion Pro" w:hAnsi="Minion Pro"/>
        </w:rPr>
        <w:t>Surname</w:t>
      </w:r>
      <w:r w:rsidR="00423BC4" w:rsidRPr="00CC0746">
        <w:rPr>
          <w:rFonts w:ascii="Minion Pro" w:hAnsi="Minion Pro"/>
          <w:vertAlign w:val="superscript"/>
        </w:rPr>
        <w:t>1</w:t>
      </w:r>
      <w:r w:rsidR="00423BC4" w:rsidRPr="00CC0746">
        <w:rPr>
          <w:rStyle w:val="FootnoteReference"/>
          <w:rFonts w:ascii="Minion Pro" w:hAnsi="Minion Pro"/>
        </w:rPr>
        <w:footnoteReference w:id="1"/>
      </w:r>
      <w:r w:rsidR="00423BC4" w:rsidRPr="00CC0746">
        <w:rPr>
          <w:rFonts w:ascii="Minion Pro" w:hAnsi="Minion Pro"/>
        </w:rPr>
        <w:t xml:space="preserve">, Coauthors </w:t>
      </w:r>
      <w:r w:rsidRPr="00CC0746">
        <w:rPr>
          <w:rFonts w:ascii="Minion Pro" w:hAnsi="Minion Pro"/>
        </w:rPr>
        <w:t xml:space="preserve"> Name </w:t>
      </w:r>
      <w:r w:rsidR="00423BC4" w:rsidRPr="00CC0746">
        <w:rPr>
          <w:rFonts w:ascii="Minion Pro" w:hAnsi="Minion Pro"/>
        </w:rPr>
        <w:t>Surname</w:t>
      </w:r>
      <w:r w:rsidR="00423BC4" w:rsidRPr="00CC0746">
        <w:rPr>
          <w:rFonts w:ascii="Minion Pro" w:hAnsi="Minion Pro"/>
          <w:vertAlign w:val="superscript"/>
        </w:rPr>
        <w:t>2</w:t>
      </w:r>
      <w:r w:rsidR="00423BC4" w:rsidRPr="00CC0746">
        <w:rPr>
          <w:rFonts w:ascii="Minion Pro" w:hAnsi="Minion Pro"/>
        </w:rPr>
        <w:t>, Coauthors</w:t>
      </w:r>
      <w:r w:rsidRPr="00CC0746">
        <w:rPr>
          <w:rFonts w:ascii="Minion Pro" w:hAnsi="Minion Pro"/>
        </w:rPr>
        <w:t xml:space="preserve"> Name </w:t>
      </w:r>
      <w:r w:rsidR="00423BC4" w:rsidRPr="00CC0746">
        <w:rPr>
          <w:rFonts w:ascii="Minion Pro" w:hAnsi="Minion Pro"/>
        </w:rPr>
        <w:t>Surname</w:t>
      </w:r>
      <w:r w:rsidR="00423BC4" w:rsidRPr="00CC0746">
        <w:rPr>
          <w:rFonts w:ascii="Minion Pro" w:hAnsi="Minion Pro"/>
          <w:vertAlign w:val="superscript"/>
        </w:rPr>
        <w:t>3</w:t>
      </w:r>
    </w:p>
    <w:p w14:paraId="7226068D" w14:textId="77777777" w:rsidR="00423BC4" w:rsidRPr="00CC0746" w:rsidRDefault="00423BC4" w:rsidP="004B3D53">
      <w:pPr>
        <w:jc w:val="center"/>
        <w:rPr>
          <w:rFonts w:ascii="Minion Pro" w:hAnsi="Minion Pro"/>
        </w:rPr>
      </w:pPr>
    </w:p>
    <w:p w14:paraId="0AF7C294" w14:textId="724C3F51" w:rsidR="00D70B61" w:rsidRPr="00CC0746" w:rsidRDefault="003B3CF0" w:rsidP="004B3D53">
      <w:pPr>
        <w:jc w:val="center"/>
        <w:rPr>
          <w:rFonts w:ascii="Minion Pro" w:hAnsi="Minion Pro"/>
        </w:rPr>
      </w:pPr>
      <w:r w:rsidRPr="00CC0746">
        <w:rPr>
          <w:rFonts w:ascii="Minion Pro" w:hAnsi="Minion Pro"/>
        </w:rPr>
        <w:t>¹ Full Institutional Name, Department (if applicable), City, Country</w:t>
      </w:r>
    </w:p>
    <w:p w14:paraId="5DF06CB3" w14:textId="77777777" w:rsidR="00D70B61" w:rsidRPr="00CC0746" w:rsidRDefault="003B3CF0" w:rsidP="004B3D53">
      <w:pPr>
        <w:jc w:val="center"/>
        <w:rPr>
          <w:rFonts w:ascii="Minion Pro" w:hAnsi="Minion Pro"/>
        </w:rPr>
      </w:pPr>
      <w:r w:rsidRPr="00CC0746">
        <w:rPr>
          <w:rFonts w:ascii="Minion Pro" w:hAnsi="Minion Pro"/>
        </w:rPr>
        <w:t>² Full Institutional Name, Department (if applicable), City, Country</w:t>
      </w:r>
    </w:p>
    <w:p w14:paraId="6B86ED0F" w14:textId="77777777" w:rsidR="00D70B61" w:rsidRPr="00CC0746" w:rsidRDefault="003B3CF0" w:rsidP="004B3D53">
      <w:pPr>
        <w:jc w:val="center"/>
        <w:rPr>
          <w:rFonts w:ascii="Minion Pro" w:hAnsi="Minion Pro"/>
        </w:rPr>
      </w:pPr>
      <w:r w:rsidRPr="00CC0746">
        <w:rPr>
          <w:rFonts w:ascii="Minion Pro" w:hAnsi="Minion Pro"/>
        </w:rPr>
        <w:t>³ Full Institutional Name, Department (if applicable), City, Country</w:t>
      </w:r>
    </w:p>
    <w:p w14:paraId="32415714" w14:textId="77777777" w:rsidR="00D70B61" w:rsidRPr="00CC0746" w:rsidRDefault="00D70B61" w:rsidP="004B3D53">
      <w:pPr>
        <w:jc w:val="center"/>
        <w:rPr>
          <w:rFonts w:ascii="Minion Pro" w:hAnsi="Minion Pro"/>
        </w:rPr>
      </w:pPr>
    </w:p>
    <w:p w14:paraId="614107D5" w14:textId="77777777" w:rsidR="004B3D53" w:rsidRPr="00CC0746" w:rsidRDefault="004B3D53" w:rsidP="004B3D53">
      <w:pPr>
        <w:jc w:val="center"/>
        <w:rPr>
          <w:rFonts w:ascii="Minion Pro" w:hAnsi="Minion Pro"/>
        </w:rPr>
      </w:pPr>
    </w:p>
    <w:p w14:paraId="3A8A9B14" w14:textId="77777777" w:rsidR="004B3D53" w:rsidRPr="00CC0746" w:rsidRDefault="004B3D53" w:rsidP="004B3D53">
      <w:pPr>
        <w:jc w:val="center"/>
        <w:rPr>
          <w:rFonts w:ascii="Minion Pro" w:hAnsi="Minion Pro"/>
        </w:rPr>
      </w:pPr>
    </w:p>
    <w:p w14:paraId="3C289003" w14:textId="77777777" w:rsidR="004B3D53" w:rsidRPr="00CC0746" w:rsidRDefault="004B3D53" w:rsidP="004B3D53">
      <w:pPr>
        <w:jc w:val="center"/>
        <w:rPr>
          <w:rFonts w:ascii="Minion Pro" w:hAnsi="Minion Pro"/>
        </w:rPr>
      </w:pPr>
    </w:p>
    <w:p w14:paraId="518A1D74" w14:textId="2BA7494C" w:rsidR="004B3D53" w:rsidRPr="00CC0746" w:rsidRDefault="004B3D53" w:rsidP="004B3D53">
      <w:pPr>
        <w:pStyle w:val="Heading2"/>
        <w:rPr>
          <w:rFonts w:ascii="Minion Pro" w:hAnsi="Minion Pro"/>
          <w:color w:val="auto"/>
          <w:sz w:val="22"/>
          <w:szCs w:val="22"/>
        </w:rPr>
      </w:pPr>
      <w:r w:rsidRPr="00CC0746">
        <w:rPr>
          <w:rFonts w:ascii="Minion Pro" w:hAnsi="Minion Pro"/>
          <w:color w:val="auto"/>
          <w:sz w:val="22"/>
          <w:szCs w:val="22"/>
        </w:rPr>
        <w:t>Word Count: XXXX words</w:t>
      </w:r>
    </w:p>
    <w:p w14:paraId="3A98D085" w14:textId="63F7623C" w:rsidR="004B3D53" w:rsidRPr="00CC0746" w:rsidRDefault="004B3D53" w:rsidP="004B3D53">
      <w:pPr>
        <w:rPr>
          <w:rFonts w:ascii="Minion Pro" w:hAnsi="Minion Pro"/>
        </w:rPr>
      </w:pPr>
      <w:r w:rsidRPr="00CC0746">
        <w:rPr>
          <w:rFonts w:ascii="Minion Pro" w:hAnsi="Minion Pro"/>
        </w:rPr>
        <w:t xml:space="preserve">Total word count (excluding references, tables, and figure legends) </w:t>
      </w:r>
    </w:p>
    <w:p w14:paraId="13844EF1" w14:textId="77777777" w:rsidR="004B3D53" w:rsidRPr="00CC0746" w:rsidRDefault="004B3D53" w:rsidP="004B3D53">
      <w:pPr>
        <w:rPr>
          <w:rFonts w:ascii="Minion Pro" w:hAnsi="Minion Pro"/>
        </w:rPr>
      </w:pPr>
    </w:p>
    <w:p w14:paraId="6161E912" w14:textId="544E8955" w:rsidR="004B3D53" w:rsidRPr="00CC0746" w:rsidRDefault="004B3D53" w:rsidP="004B3D53">
      <w:pPr>
        <w:rPr>
          <w:rFonts w:ascii="Minion Pro" w:hAnsi="Minion Pro"/>
        </w:rPr>
      </w:pPr>
      <w:r w:rsidRPr="00CC0746">
        <w:rPr>
          <w:rFonts w:ascii="Minion Pro" w:hAnsi="Minion Pro"/>
          <w:b/>
          <w:bCs/>
        </w:rPr>
        <w:t>Number of References</w:t>
      </w:r>
      <w:r w:rsidRPr="00CC0746">
        <w:rPr>
          <w:rFonts w:ascii="Minion Pro" w:hAnsi="Minion Pro"/>
        </w:rPr>
        <w:t>: XX</w:t>
      </w:r>
    </w:p>
    <w:p w14:paraId="4B94CF4A" w14:textId="77777777" w:rsidR="00D70B61" w:rsidRPr="00CC0746" w:rsidRDefault="00D70B61">
      <w:pPr>
        <w:rPr>
          <w:rFonts w:ascii="Minion Pro" w:hAnsi="Minion Pro"/>
        </w:rPr>
      </w:pPr>
    </w:p>
    <w:sectPr w:rsidR="00D70B61" w:rsidRPr="00CC0746" w:rsidSect="00423BC4">
      <w:footnotePr>
        <w:numFmt w:val="chicago"/>
      </w:footnotePr>
      <w:type w:val="continuous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E07FA0" w14:textId="77777777" w:rsidR="00B03289" w:rsidRDefault="00B03289" w:rsidP="00423BC4">
      <w:pPr>
        <w:spacing w:after="0" w:line="240" w:lineRule="auto"/>
      </w:pPr>
      <w:r>
        <w:separator/>
      </w:r>
    </w:p>
  </w:endnote>
  <w:endnote w:type="continuationSeparator" w:id="0">
    <w:p w14:paraId="26FEA475" w14:textId="77777777" w:rsidR="00B03289" w:rsidRDefault="00B03289" w:rsidP="00423B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70E9DF8D-848E-464B-BE7C-59CC5663D6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0E777BFE-66DE-4891-A436-FB4DF4D25181}"/>
    <w:embedBold r:id="rId3" w:fontKey="{2E90B6B3-A126-4BCA-9C98-60E957FC0E4B}"/>
    <w:embedItalic r:id="rId4" w:fontKey="{C6BD4CE6-D1A0-4B0A-9758-2098B41F6C16}"/>
    <w:embedBoldItalic r:id="rId5" w:fontKey="{317F9077-EE2A-499F-86FD-5D1F62783F8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474CD6F-028B-47FF-96B1-FF10EAFA0227}"/>
    <w:embedBold r:id="rId7" w:fontKey="{995A2D52-3B0C-4E55-A851-DDEFDF574E36}"/>
    <w:embedItalic r:id="rId8" w:fontKey="{D4496F1F-7831-42AB-AA59-6C451505C171}"/>
    <w:embedBoldItalic r:id="rId9" w:fontKey="{36566706-7602-40D1-9B6B-6707B05F045F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C810C068-7AC6-4DAB-B8E8-716227E6CBB9}"/>
    <w:embedBold r:id="rId11" w:fontKey="{330C857C-6F01-4A6F-9B49-FDD6FAB085F0}"/>
    <w:embedItalic r:id="rId12" w:fontKey="{7547384E-3462-4F2A-91F4-A12B42633EAC}"/>
    <w:embedBoldItalic r:id="rId13" w:fontKey="{04190177-3314-4DAB-8C65-0A8D0287CFE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Minion Pro"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2CE743" w14:textId="77777777" w:rsidR="00B03289" w:rsidRDefault="00B03289" w:rsidP="00423BC4">
      <w:pPr>
        <w:spacing w:after="0" w:line="240" w:lineRule="auto"/>
      </w:pPr>
      <w:r>
        <w:separator/>
      </w:r>
    </w:p>
  </w:footnote>
  <w:footnote w:type="continuationSeparator" w:id="0">
    <w:p w14:paraId="125EF9FF" w14:textId="77777777" w:rsidR="00B03289" w:rsidRDefault="00B03289" w:rsidP="00423BC4">
      <w:pPr>
        <w:spacing w:after="0" w:line="240" w:lineRule="auto"/>
      </w:pPr>
      <w:r>
        <w:continuationSeparator/>
      </w:r>
    </w:p>
  </w:footnote>
  <w:footnote w:id="1">
    <w:p w14:paraId="52AA78BF" w14:textId="50DA5BAD" w:rsidR="00423BC4" w:rsidRDefault="00423BC4" w:rsidP="00423BC4">
      <w:r>
        <w:rPr>
          <w:rStyle w:val="FootnoteReference"/>
        </w:rPr>
        <w:footnoteRef/>
      </w:r>
      <w:r>
        <w:t xml:space="preserve"> </w:t>
      </w:r>
      <w:r w:rsidRPr="00423BC4">
        <w:rPr>
          <w:sz w:val="20"/>
          <w:szCs w:val="20"/>
        </w:rPr>
        <w:t>Corresponding Author</w:t>
      </w:r>
      <w:r>
        <w:t xml:space="preserve">:  </w:t>
      </w:r>
      <w:r w:rsidRPr="00423BC4">
        <w:rPr>
          <w:sz w:val="20"/>
          <w:szCs w:val="20"/>
        </w:rPr>
        <w:t>example@email.com</w:t>
      </w:r>
    </w:p>
    <w:p w14:paraId="6D2118F5" w14:textId="70E7089B" w:rsidR="00423BC4" w:rsidRPr="00423BC4" w:rsidRDefault="00423BC4" w:rsidP="00423BC4">
      <w:pPr>
        <w:pStyle w:val="FootnoteText"/>
      </w:pPr>
    </w:p>
    <w:p w14:paraId="4B3559C1" w14:textId="29C750F0" w:rsidR="00423BC4" w:rsidRDefault="00423BC4">
      <w:pPr>
        <w:pStyle w:val="FootnoteText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737388749">
    <w:abstractNumId w:val="8"/>
  </w:num>
  <w:num w:numId="2" w16cid:durableId="2081442914">
    <w:abstractNumId w:val="6"/>
  </w:num>
  <w:num w:numId="3" w16cid:durableId="1939556072">
    <w:abstractNumId w:val="5"/>
  </w:num>
  <w:num w:numId="4" w16cid:durableId="512494705">
    <w:abstractNumId w:val="4"/>
  </w:num>
  <w:num w:numId="5" w16cid:durableId="1959798102">
    <w:abstractNumId w:val="7"/>
  </w:num>
  <w:num w:numId="6" w16cid:durableId="1788156917">
    <w:abstractNumId w:val="3"/>
  </w:num>
  <w:num w:numId="7" w16cid:durableId="464932609">
    <w:abstractNumId w:val="2"/>
  </w:num>
  <w:num w:numId="8" w16cid:durableId="1285388854">
    <w:abstractNumId w:val="1"/>
  </w:num>
  <w:num w:numId="9" w16cid:durableId="7446893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defaultTabStop w:val="720"/>
  <w:hyphenationZone w:val="425"/>
  <w:characterSpacingControl w:val="doNotCompress"/>
  <w:footnotePr>
    <w:numFmt w:val="chicago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15074B"/>
    <w:rsid w:val="0022731A"/>
    <w:rsid w:val="0029639D"/>
    <w:rsid w:val="00326F90"/>
    <w:rsid w:val="003B3CF0"/>
    <w:rsid w:val="00423BC4"/>
    <w:rsid w:val="004621D7"/>
    <w:rsid w:val="004B3D53"/>
    <w:rsid w:val="006D28A2"/>
    <w:rsid w:val="00755B5D"/>
    <w:rsid w:val="008475DF"/>
    <w:rsid w:val="008D5BCF"/>
    <w:rsid w:val="0095413B"/>
    <w:rsid w:val="00AA1D8D"/>
    <w:rsid w:val="00B03289"/>
    <w:rsid w:val="00B1159F"/>
    <w:rsid w:val="00B12FB8"/>
    <w:rsid w:val="00B47730"/>
    <w:rsid w:val="00C5609E"/>
    <w:rsid w:val="00CB0664"/>
    <w:rsid w:val="00CC0746"/>
    <w:rsid w:val="00D70B61"/>
    <w:rsid w:val="00EB279B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69D1B72"/>
  <w14:defaultImageDpi w14:val="330"/>
  <w15:docId w15:val="{3280E669-70DE-405C-ADFE-E5B768AAFB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423BC4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423BC4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423BC4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423B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23B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23BC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89</Words>
  <Characters>553</Characters>
  <Application>Microsoft Office Word</Application>
  <DocSecurity>0</DocSecurity>
  <Lines>15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636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Author</cp:lastModifiedBy>
  <cp:revision>7</cp:revision>
  <dcterms:created xsi:type="dcterms:W3CDTF">2026-03-02T13:30:00Z</dcterms:created>
  <dcterms:modified xsi:type="dcterms:W3CDTF">2026-04-29T11:00:00Z</dcterms:modified>
  <cp:category/>
</cp:coreProperties>
</file>